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制药工程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制药221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白庚亮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药用高分子材料学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王令充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尚尔鑫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刁荟文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尚尔鑫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制药安全与环境保护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涂清波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李念光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泰州-综合楼406 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尚尔鑫/刘培/张黄琴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中药提取工艺学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中药提取工艺学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张兴德/涂清波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涂清波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李念光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泰州-综合楼406 分析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尚尔鑫/刘培/张黄琴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中药提取工艺学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狄留庆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中药提取工艺学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